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6070768" name="019ecf3b-8cea-79cf-8953-7e113fb7a0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60123" name="019ecf3b-8cea-79cf-8953-7e113fb7a00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79180" name="019ecf40-5333-75c1-8dd0-b95ba52708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1591137" name="019ecf40-5333-75c1-8dd0-b95ba52708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8073467" name="019ecf51-b16d-7905-a306-aedc521289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105575" name="019ecf51-b16d-7905-a306-aedc521289e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489209" name="019ecf52-ccb4-79ca-bb6d-3bb24e3c7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686625" name="019ecf52-ccb4-79ca-bb6d-3bb24e3c77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9786705" name="019ecf59-bf9b-7fc9-bc00-c1fd31e7b5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46533" name="019ecf59-bf9b-7fc9-bc00-c1fd31e7b55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188479" name="019ecf5e-6b28-7182-ab81-1fead1b660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084047" name="019ecf5e-6b28-7182-ab81-1fead1b660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9327465" name="019ecf67-96c9-7263-bbdc-b3e56a270b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791584" name="019ecf67-96c9-7263-bbdc-b3e56a270b1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0986456" name="019ecf6d-6730-7947-b51a-399be16a6a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95942" name="019ecf6d-6730-7947-b51a-399be16a6a3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389050" name="019ecf7d-57dd-71d7-8b76-581517e4b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455596" name="019ecf7d-57dd-71d7-8b76-581517e4b86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0328988" name="019ecf83-ccd3-7aee-b818-7cfc05e2bd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358578" name="019ecf83-ccd3-7aee-b818-7cfc05e2bdd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1714717" name="019ecf9a-361f-707a-8b2f-f87566447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727100" name="019ecf9a-361f-707a-8b2f-f87566447f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3523144" name="019ecf9d-7ecb-7a06-a6de-bb2a99e228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975792" name="019ecf9d-7ecb-7a06-a6de-bb2a99e2286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09055488" name="019ecfa0-7819-7850-9d18-77e72b6f9d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46833" name="019ecfa0-7819-7850-9d18-77e72b6f9d5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0745802" name="019ecfab-8b11-7dda-9ca1-07131e2b82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378642" name="019ecfab-8b11-7dda-9ca1-07131e2b82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1299780" name="019ecfac-ac55-7d82-89d0-74bb1284b1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273229" name="019ecfac-ac55-7d82-89d0-74bb1284b18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582443" name="019ecfbe-b880-76d9-971c-1a2aadcfe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022110" name="019ecfbe-b880-76d9-971c-1a2aadcfe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9732341" name="019ecfc0-9583-7094-b09c-5b40d49ed5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554790" name="019ecfc0-9583-7094-b09c-5b40d49ed5c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4118489" name="019ecfc5-9349-7a58-9d27-c8490644b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312182" name="019ecfc5-9349-7a58-9d27-c8490644b7e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5534755" name="019ed05e-67a3-73b5-8e26-2f9550e443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912758" name="019ed05e-67a3-73b5-8e26-2f9550e443a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452304" name="019ed055-2bed-703e-bc75-36bc8c11a8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1420338" name="019ed055-2bed-703e-bc75-36bc8c11a8b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9471393" name="019ed05c-214f-7c33-8e00-7fa96fcf2c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71150" name="019ed05c-214f-7c33-8e00-7fa96fcf2c7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9945061" name="019ed065-f846-7439-b075-9aafdc85a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372393" name="019ed065-f846-7439-b075-9aafdc85ac5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0472793" name="019ed070-6f14-7863-ac12-f4f1ce8c60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803819" name="019ed070-6f14-7863-ac12-f4f1ce8c604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5500783" name="019ed078-427a-7772-be34-3bde5d586a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19439" name="019ed078-427a-7772-be34-3bde5d586a1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3922634" name="019ed07d-b6dd-752b-977c-047f47cad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216609" name="019ed07d-b6dd-752b-977c-047f47cadc1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5799442" name="019ed085-e657-741c-b3af-b8ccde5488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373880" name="019ed085-e657-741c-b3af-b8ccde54883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46464" name="019ed088-2c13-7c12-96c5-8f9000a7c8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893940" name="019ed088-2c13-7c12-96c5-8f9000a7c8b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3885289" name="019ed0a4-8877-731b-9205-3e9ba6e8a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439675" name="019ed0a4-8877-731b-9205-3e9ba6e8a81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2350831" name="019ed0a6-4d17-7288-affe-9f6ae392db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80677" name="019ed0a6-4d17-7288-affe-9f6ae392db84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7353935" name="019ed0a7-6e93-73dc-afb5-95c34543f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40274" name="019ed0a7-6e93-73dc-afb5-95c34543f781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1411723" name="019ed0a9-bf77-7211-8efe-c084fffdd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508649" name="019ed0a9-bf77-7211-8efe-c084fffdd84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1196746" name="019ed0ad-d4fa-78b3-8824-1f2f0aa7ea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970589" name="019ed0ad-d4fa-78b3-8824-1f2f0aa7eaf6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2424966" name="019ed0b7-a717-7cfb-b2e8-8d7cfe2f1b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35126" name="019ed0b7-a717-7cfb-b2e8-8d7cfe2f1b38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8285845" name="019ed0bb-2139-7c08-90bb-01bc7eac516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48934" name="019ed0bb-2139-7c08-90bb-01bc7eac516a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0046919" name="019ecf3d-76cd-7532-a2de-4f9e31d21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6738038" name="019ecf3d-76cd-7532-a2de-4f9e31d216e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346249" name="019ecf41-76fc-7b89-96c7-70ffb168fa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806143" name="019ecf41-76fc-7b89-96c7-70ffb168fa1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4007491" name="019ecf51-4414-7567-98b7-482808e1b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33854" name="019ecf51-4414-7567-98b7-482808e1b83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0592295" name="019ecf53-4a96-700c-8eec-6a03382b4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712487" name="019ecf53-4a96-700c-8eec-6a03382b4dd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2082139" name="019ecf5a-bedf-74b5-8979-fc2e3bb052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208025" name="019ecf5a-bedf-74b5-8979-fc2e3bb052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2588420" name="019ecf5f-9246-7552-9f73-c2c7ec7c6d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941772" name="019ecf5f-9246-7552-9f73-c2c7ec7c6d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7590994" name="019ecf68-3d59-7488-bec6-d87c7039f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318877" name="019ecf68-3d59-7488-bec6-d87c7039f890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5882834" name="019ecf6d-fda1-7cd1-bb0e-8b629956ae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716299" name="019ecf6d-fda1-7cd1-bb0e-8b629956ae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4354921" name="019ecf7e-4fa1-7ea4-bb67-d295d1be9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868255" name="019ecf7e-4fa1-7ea4-bb67-d295d1be9298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4820295" name="019ecf9a-e0b8-7907-8be7-01eec160d4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893715" name="019ecf9a-e0b8-7907-8be7-01eec160d46e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4769434" name="019ecf9d-e6db-74a2-9d5f-9c0aad946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42977" name="019ecf9d-e6db-74a2-9d5f-9c0aad946337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27003819" name="019ecfa0-e214-7752-aaf0-586f25e79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448679" name="019ecfa0-e214-7752-aaf0-586f25e7916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2530157" name="019ecfab-ca49-7b15-9031-c18134c6e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073194" name="019ecfab-ca49-7b15-9031-c18134c6e69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8456899" name="019ecfad-1a9e-76c6-ba1f-4aed47c3a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707522" name="019ecfad-1a9e-76c6-ba1f-4aed47c3ac7e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2000121" name="019ecfbf-56ca-7c89-8e23-2705511673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07087" name="019ecfbf-56ca-7c89-8e23-27055116732e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1969877" name="019ecfc1-1b58-7c71-8748-05dc478c0f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193620" name="019ecfc1-1b58-7c71-8748-05dc478c0fdb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880443" name="019ecfc5-f0aa-7425-8066-aa2080b5b0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815981" name="019ecfc5-f0aa-7425-8066-aa2080b5b04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5488728" name="019ed054-c7a7-7414-a8a4-e51ac393c3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775659" name="019ed054-c7a7-7414-a8a4-e51ac393c3d2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9028236" name="019ed05c-9829-7567-935b-8a2b690179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615896" name="019ed05c-9829-7567-935b-8a2b690179e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5334714" name="019ed066-9b45-73e5-a88d-c7401b392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489709" name="019ed066-9b45-73e5-a88d-c7401b392c7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1271810" name="019ed06c-b6aa-73fe-b567-3ee75bffc1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353325" name="019ed06c-b6aa-73fe-b567-3ee75bffc1f0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7122893" name="019ed071-9f65-74ac-a222-647ab6fc4b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477889" name="019ed071-9f65-74ac-a222-647ab6fc4b7c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401446" name="019ed07a-d264-7865-938a-6aa21e17d4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107620" name="019ed07a-d264-7865-938a-6aa21e17d463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9977807" name="019ed07e-2a37-7703-b18d-b845e361c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51406" name="019ed07e-2a37-7703-b18d-b845e361c70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31085197" name="019ed086-51de-78ee-80e7-8438c2861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842241" name="019ed086-51de-78ee-80e7-8438c2861864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4635412" name="019ed08f-9b90-7212-b241-a92977b2bc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379483" name="019ed08f-9b90-7212-b241-a92977b2bc7e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1190101" name="019ed08b-8609-7bda-a3db-1ae1c83c7f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887946" name="019ed08b-8609-7bda-a3db-1ae1c83c7f5d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7885394" name="019ed0a5-2fad-7fb0-b771-ad29206e84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73110" name="019ed0a5-2fad-7fb0-b771-ad29206e847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3291645" name="019ed0a6-c364-70fb-bbf6-0bebacad7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303955" name="019ed0a6-c364-70fb-bbf6-0bebacad7f3e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121225" name="019ed0a7-e213-7e03-831b-3ebe5fc10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657392" name="019ed0a7-e213-7e03-831b-3ebe5fc1049f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238306" name="019ed0aa-8313-7b4b-82a6-66d9fa10e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428085" name="019ed0aa-8313-7b4b-82a6-66d9fa10e11b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0524813" name="019ed0ae-13a8-7ae5-8e88-908c2c1632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690405" name="019ed0ae-13a8-7ae5-8e88-908c2c16329d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0459474" name="019ed0ba-2f04-7f61-a5fa-c0590805e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085277" name="019ed0ba-2f04-7f61-a5fa-c0590805ee43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 3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746929" name="019ed0bb-a792-7670-9c51-2e191da8f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549465" name="019ed0bb-a792-7670-9c51-2e191da8fd3f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6818767" name="019ecf4c-ea45-719c-ae28-c0d8a25072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869888" name="019ecf4c-ea45-719c-ae28-c0d8a2507299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0759314" name="019ecf58-1b69-7d43-bf64-aaf2dfde5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085598" name="019ecf58-1b69-7d43-bf64-aaf2dfde5c5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636578" name="019ecf6d-b7fe-7cc4-b76a-6884bf12a2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900012" name="019ecf6d-b7fe-7cc4-b76a-6884bf12a222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2419069" name="019ecf7d-d44f-7cea-a2f8-199f4ffd31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334034" name="019ecf7d-d44f-7cea-a2f8-199f4ffd31c1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255256" name="019ecf9f-adb1-7aca-9ccd-239d045381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544954" name="019ecf9f-adb1-7aca-9ccd-239d0453813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4512894" name="019ecfab-0f0e-7a09-aa98-c185771eff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729382" name="019ecfab-0f0e-7a09-aa98-c185771eff26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7798046" name="019ecfbf-0b3f-7ef7-bee5-628b04449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30816" name="019ecfbf-0b3f-7ef7-bee5-628b04449844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6085638" name="019ecfc5-2a7d-7bb4-8f75-3af34c9e19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614073" name="019ecfc5-2a7d-7bb4-8f75-3af34c9e19a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6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5000180" name="019ed053-4679-7e70-908f-1108505cc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107875" name="019ed053-4679-7e70-908f-1108505cc247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4056888" name="019ed062-bd75-7f77-a6ca-b0a819e90d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813282" name="019ed062-bd75-7f77-a6ca-b0a819e90d1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3665105" name="019ed06b-5d86-74a9-a47b-e5d5c45e1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976745" name="019ed06b-5d86-74a9-a47b-e5d5c45e1d46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9216080" name="019ed07d-3722-7598-9117-2f8c0602e7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104141" name="019ed07d-3722-7598-9117-2f8c0602e74f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1107284" name="019ed085-a1af-71fb-a991-7237b510b6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625836" name="019ed085-a1af-71fb-a991-7237b510b610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8987952" name="019ed0a0-3f17-7b3c-a0f7-2ecd4bf8a3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64796" name="019ed0a0-3f17-7b3c-a0f7-2ecd4bf8a343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1903714" name="019ed0ad-4ef9-7c19-bb29-d60eac391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416523" name="019ed0ad-4ef9-7c19-bb29-d60eac391aa9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3460489" name="019ed0b9-a685-76ca-b239-a4f716fe2b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886895" name="019ed0b9-a685-76ca-b239-a4f716fe2b1b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5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7804000" name="019ecf55-50ef-70fe-add3-c9abe56d31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7451963" name="019ecf55-50ef-70fe-add3-c9abe56d31eb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642146" name="019ecf9e-fcfa-734e-a57f-46b8c6c4c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823007" name="019ecf9e-fcfa-734e-a57f-46b8c6c4ce1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0326926" name="019ed0ad-1771-7de1-b115-51aa9952e5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450522" name="019ed0ad-1771-7de1-b115-51aa9952e59d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621000" name="019ecf31-0fe0-764e-95b0-e82874e50f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973156" name="019ecf31-0fe0-764e-95b0-e82874e50fc5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6434942" name="019ecf98-98ad-74d5-a985-439770c13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522404" name="019ecf98-98ad-74d5-a985-439770c1394d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9372243" name="019ecfaa-629b-7dd9-b6fa-829e115561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234806" name="019ecfaa-629b-7dd9-b6fa-829e11556162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Küche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5983408" name="019ecfbe-24b9-744d-adeb-c759de0af5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781950" name="019ecfbe-24b9-744d-adeb-c759de0af58e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6994512" name="019ecfc3-7367-7df2-a56b-8d48596ad4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603728" name="019ecfc3-7367-7df2-a56b-8d48596ad4af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Floorflex mit bituminösem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1253964" name="019ed067-2974-74bc-bc74-c4fcff2706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511280" name="019ed067-2974-74bc-bc74-c4fcff2706fa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2588240" name="019ecf39-e83c-784a-8bfd-47914ed2d6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4208112" name="019ecf39-e83c-784a-8bfd-47914ed2d634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7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7274876" name="019ecf77-443a-7926-98cd-59c6769b9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0390192" name="019ecf77-443a-7926-98cd-59c6769b9eed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2239436" name="019ecfaa-c855-7344-8a3f-38f2437150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61723" name="019ecfaa-c855-7344-8a3f-38f24371500b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2 Bad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7492195" name="019ecfc4-62a6-7ad1-8de5-aa4dae98b5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125529" name="019ecfc4-62a6-7ad1-8de5-aa4dae98b588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868915" name="019ed060-783a-7462-ac69-d63cf00abc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063870" name="019ed060-783a-7462-ac69-d63cf00abc26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5003453" name="019ed07c-b8d3-7370-956d-9483a99f88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942459" name="019ed07c-b8d3-7370-956d-9483a99f88f2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6904722" name="019ed0ac-c19b-7147-9e4f-d99bedfb4d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1949904" name="019ed0ac-c19b-7147-9e4f-d99bedfb4d10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Wohnung 3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07620244" name="019ed0b6-1973-7f9e-9dd9-27e025d740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146763" name="019ed0b6-1973-7f9e-9dd9-27e025d740f4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alter Bodenbelag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5089503" name="019ecf4b-99a3-70de-af40-f4d0d33ac8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292115" name="019ecf4b-99a3-70de-af40-f4d0d33ac83c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Gemeinschaftsküche Balkon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2893340" name="019ecf4f-8c4e-7525-ab26-81a0249a42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652923" name="019ecf4f-8c4e-7525-ab26-81a0249a42f2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Fensterrahmen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1160162" name="019ed080-2549-7c86-b2bb-930f2f60b5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731737" name="019ed080-2549-7c86-b2bb-930f2f60b568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5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3721772" name="019ecf5d-4046-7058-8f65-37b425fa0a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572773" name="019ecf5d-4046-7058-8f65-37b425fa0a8a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3938241" name="019ecf8a-f607-711b-bc3c-5c351bb38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354659" name="019ecf8a-f607-711b-bc3c-5c351bb38e5d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2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527065" name="019ecfbf-d044-7691-88f0-febf39a176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62272" name="019ecfbf-d044-7691-88f0-febf39a176ad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04358" name="019ed05f-ee9f-71c6-b94c-8dc5b15730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775172" name="019ed05f-ee9f-71c6-b94c-8dc5b1573042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6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4802097" name="019ed055-e8cc-7df6-812f-a79eaccbe6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401269" name="019ed055-e8cc-7df6-812f-a79eaccbe6c1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2171663" name="019ed072-2e84-734d-932d-abdcb15d80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681764" name="019ed072-2e84-734d-932d-abdcb15d80b9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72433" name="019ed07b-98d3-736d-bda8-36e33a917e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473132" name="019ed07b-98d3-736d-bda8-36e33a917e56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Gemeinschaftsküche 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0214578" name="019ed0a5-e10d-7c7c-a0fc-002bc08433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570784" name="019ed0a5-e10d-7c7c-a0fc-002bc08433a1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Wohnung 9 Bad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Wand/Boden</w:t>
            </w:r>
          </w:p>
        </w:tc>
        <w:tc>
          <w:p>
            <w:pPr>
              <w:spacing w:before="0" w:after="0" w:line="240" w:lineRule="auto"/>
            </w:pPr>
            <w:r>
              <w:t>Fliesen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106660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529023" name="019ecf62-9ff8-7487-9a4a-b30ad8928e9d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746826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01967" name="019ecf6f-f79b-7204-8b6a-de0c23178d54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Wohnung 7 Küche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1558904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265200" name="019ecf71-8843-7290-bed5-b7c3a114c4d6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7068674" name="019ecf7f-c09c-7188-977a-5c0e20a2f4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620960" name="019ecf7f-c09c-7188-977a-5c0e20a2f442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6028734" name="019ecf80-fb41-79e8-a9f6-d8ebad763d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16406" name="019ecf80-fb41-79e8-a9f6-d8ebad763d3e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8311485" name="019ed081-5742-71a9-8d19-973c11e17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668319" name="019ed081-5742-71a9-8d19-973c11e17c52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Balkone und Fenster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515550" name="019ecf81-6d13-7ee9-88e2-8a4949d35e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133203" name="019ecf81-6d13-7ee9-88e2-8a4949d35eed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Allgemein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1287552" name="019ecfb0-5979-7ead-b57f-e144329ffd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926102" name="019ecfb0-5979-7ead-b57f-e144329ffdd2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 9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212341" name="019ed07f-8e7c-7a9f-9ee3-c4faec9b5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501185" name="019ed07f-8e7c-7a9f-9ee3-c4faec9b5de2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Balkone</w:t>
            </w:r>
          </w:p>
          <w:p>
            <w:pPr>
              <w:spacing w:before="0" w:after="0" w:line="240" w:lineRule="auto"/>
            </w:pPr>
            <w:r>
              <w:t>1.OG-DG</w:t>
            </w:r>
          </w:p>
        </w:tc>
        <w:tc>
          <w:p>
            <w:pPr>
              <w:spacing w:before="0" w:after="0" w:line="240" w:lineRule="auto"/>
            </w:pPr>
            <w:r>
              <w:t>Betonbrüstungen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3322429" name="019ecf8b-efc4-7b8e-97b8-3cb0a51310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002576" name="019ecf8b-efc4-7b8e-97b8-3cb0a51310bc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8079788" name="019ecf9b-e526-7137-b26e-33d9f7b01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690570" name="019ecf9b-e526-7137-b26e-33d9f7b01671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Gemeinschaftsküche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Radiatorennische</w:t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261309" name="019ed06e-1ef8-7baf-8ef1-156984dad6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784697" name="019ed06e-1ef8-7baf-8ef1-156984dad68a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footer.xml" Type="http://schemas.openxmlformats.org/officeDocument/2006/relationships/footer" Id="rId1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